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1984096" name="019d95f6-92d7-73e0-8679-8084669d7f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536782" name="019d95f6-92d7-73e0-8679-8084669d7fa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130279" name="019d95f9-6c8c-7cd6-8943-6d8576a69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852318" name="019d95f9-6c8c-7cd6-8943-6d8576a6961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319315" name="019d95fb-f2d2-71fb-9612-ad7d8f7866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188374" name="019d95fb-f2d2-71fb-9612-ad7d8f7866a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4730583" name="019d95ff-7aad-74ab-8a98-d20dcf126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895192" name="019d95ff-7aad-74ab-8a98-d20dcf12609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Chemineè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599053" name="019d9609-bda6-7041-a756-39c7bc2ef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826397" name="019d9609-bda6-7041-a756-39c7bc2efef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7786193" name="019d960b-821a-7686-8d98-16b2933ef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030238" name="019d960b-821a-7686-8d98-16b2933ef7d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4185156" name="019d9616-5c10-7f05-bb81-20869a050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930705" name="019d9616-5c10-7f05-bb81-20869a0508b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760631" name="019d9623-9bfc-7900-8c71-625c85c9f0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497923" name="019d9623-9bfc-7900-8c71-625c85c9f09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510098" name="019d9628-35e7-7206-b62e-c9c1a9f0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865646" name="019d9628-35e7-7206-b62e-c9c1a9f0eb2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373537" name="019d9604-fd2e-7f98-baae-5c63f7f53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885975" name="019d9604-fd2e-7f98-baae-5c63f7f539e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9277736" name="019d960e-844f-74c8-8f05-8db917cc20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658313" name="019d960e-844f-74c8-8f05-8db917cc20b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942758" name="019d9600-63e0-79b7-8f87-31e5229a13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149381" name="019d9600-63e0-79b7-8f87-31e5229a133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464835747" name="019dba94-1dae-7507-882d-f1000cf00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038393" name="019dba94-1dae-7507-882d-f1000cf0098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1190522" name="019d9a2b-c336-7ba7-b175-2fc9835d36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188364" name="019d9a2b-c336-7ba7-b175-2fc9835d365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2037943" name="019d9615-da7a-7cc4-9fef-5fafa7d1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96546" name="019d9615-da7a-7cc4-9fef-5fafa7d179f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0908209" name="019d9607-7d72-7e12-a6c2-6fcbedda75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645272" name="019d9607-7d72-7e12-a6c2-6fcbedda756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653127" name="019d961d-3344-7cd0-8ff8-e90da33883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283231" name="019d961d-3344-7cd0-8ff8-e90da33883d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737506" name="019d961f-f722-7dd1-a6aa-e9df2c08d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423740" name="019d961f-f722-7dd1-a6aa-e9df2c08d9c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Schwarzer Kleber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4818839" name="019d9606-6fec-7f7d-9de2-b48342ab5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422092" name="019d9606-6fec-7f7d-9de2-b48342ab550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Waschküche/ 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375718" name="019d961c-8a24-7faa-a286-707e99d41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135502" name="019d961c-8a24-7faa-a286-707e99d4115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834841" name="019d9628-b03a-732a-85b8-2060eea4b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686957" name="019d9628-b03a-732a-85b8-2060eea4b99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2185728" name="019d9611-5066-790f-ad5f-eee83d39d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398496" name="019d9611-5066-790f-ad5f-eee83d39dba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Dörflistrasse 16A Dörflistrasse 16A, 8572 Berg</w:t>
          </w:r>
        </w:p>
        <w:p>
          <w:pPr>
            <w:spacing w:before="0" w:after="0"/>
          </w:pPr>
          <w:r>
            <w:t>861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